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1. Predicted probabilities and marginal effects</w:t>
      </w:r>
    </w:p>
    <w:tbl>
      <w:tblPr>
        <w:tblStyle w:val="TableGrid"/>
        <w:tblW w:w="0" w:type="auto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Lagged fiscal rule indicator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Dropping years of rule adoption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Dropping ±1-year window of rule adoption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Dropping ±2-year window of rule adoption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without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0.14***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0.14***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0.12***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Marginal effect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